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438955" name="5b530c30-6b8f-11f0-aac6-01480f0a7d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095455" name="5b530c30-6b8f-11f0-aac6-01480f0a7d2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2425443" name="0f2b7a70-6b87-11f0-b2ca-9ddcb64488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784028" name="0f2b7a70-6b87-11f0-b2ca-9ddcb64488b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133585" name="43228c60-6b87-11f0-a737-9d2a26253a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304554" name="43228c60-6b87-11f0-a737-9d2a26253a5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Putz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3980752" name="5092f290-6b87-11f0-aa1a-937597b7bf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035284" name="5092f290-6b87-11f0-aa1a-937597b7bfc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0215240" name="a4a69430-6b88-11f0-ab91-a3a8322050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044918" name="a4a69430-6b88-11f0-ab91-a3a83220509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4417794" name="be95fbb0-6b88-11f0-8f5b-55250537e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997166" name="be95fbb0-6b88-11f0-8f5b-55250537ef5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Beide Schlafzimmer </w:t>
            </w:r>
          </w:p>
          <w:p>
            <w:pPr>
              <w:spacing w:before="0" w:after="0" w:line="240" w:lineRule="auto"/>
            </w:pPr>
            <w:r>
              <w:t>OG 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4504011" name="dc871550-6b88-11f0-b5cb-41806e362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772551" name="dc871550-6b88-11f0-b5cb-41806e36268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1056474" name="10e4b140-6b89-11f0-aa1d-77cb064727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597535" name="10e4b140-6b89-11f0-aa1d-77cb0647275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11441" name="4107b0c0-6b89-11f0-945d-e1bd0f59c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834281" name="4107b0c0-6b89-11f0-945d-e1bd0f59cb6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5839947" name="c0f5f9d0-6b8a-11f0-aac4-cb527b4237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902100" name="c0f5f9d0-6b8a-11f0-aac4-cb527b42379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1688515" name="d6827c60-6b8a-11f0-89e8-fd9827ea57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947512" name="d6827c60-6b8a-11f0-89e8-fd9827ea571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6502621" name="ea329dd0-6b8a-11f0-9ef7-3d2dc263cd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90188" name="ea329dd0-6b8a-11f0-9ef7-3d2dc263cd1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3287433" name="fe21eb20-6b8a-11f0-a1b3-4f52d5bf1a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386764" name="fe21eb20-6b8a-11f0-a1b3-4f52d5bf1a2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6101838" name="0a72b080-6b8b-11f0-b18b-69eebb75b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460944" name="0a72b080-6b8b-11f0-b18b-69eebb75b5d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8735742" name="0bbbdce0-6b8c-11f0-a03f-7565b79390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407551" name="0bbbdce0-6b8c-11f0-a03f-7565b793906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5605971" name="3e1f0860-6b8c-11f0-a3ef-393bc5d67e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219088" name="3e1f0860-6b8c-11f0-a3ef-393bc5d67e7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807874" name="4faaea40-6b8c-11f0-b32e-5b063b8600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005468" name="4faaea40-6b8c-11f0-b32e-5b063b8600c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919612" name="7bfffc60-6b8d-11f0-8226-3dd21134a2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67484" name="7bfffc60-6b8d-11f0-8226-3dd21134a28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3238061" name="9d77a4b0-6b8d-11f0-854a-d548752727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706725" name="9d77a4b0-6b8d-11f0-854a-d5487527270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429621" name="bd7e09c0-6b8d-11f0-8948-6b2d646cf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95451" name="bd7e09c0-6b8d-11f0-8948-6b2d646cf0b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725920" name="d2b121b0-6b8d-11f0-9b5a-0303dc403f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156353" name="d2b121b0-6b8d-11f0-9b5a-0303dc403f7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989096" name="e26ab490-6b8d-11f0-b1bb-49abc0064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914220" name="e26ab490-6b8d-11f0-b1bb-49abc00642d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1719160" name="da3882b0-6b8e-11f0-a993-9b0f9295f4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557760" name="da3882b0-6b8e-11f0-a993-9b0f9295f48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1049280" name="e9d87310-6b8e-11f0-9ee0-97f593c72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296694" name="e9d87310-6b8e-11f0-9ee0-97f593c7282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0270236" name="23befd60-6b8f-11f0-b1cb-ffb9b03639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966733" name="23befd60-6b8f-11f0-b1cb-ffb9b036393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2915081" name="a2b76a30-6b8f-11f0-bc4d-297070e618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503598" name="a2b76a30-6b8f-11f0-bc4d-297070e6184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Waschküche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3480374" name="0609e5e0-6b90-11f0-880f-255de2827b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335855" name="0609e5e0-6b90-11f0-880f-255de2827bb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 / Luftschutzraum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Rohrbandaschen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4298163" name="53572c90-6b90-11f0-8f71-af001dd4d7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330821" name="53572c90-6b90-11f0-8f71-af001dd4d71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6005375" name="93d18590-6b90-11f0-9b99-e9a221826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046075" name="93d18590-6b90-11f0-9b99-e9a22182658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Gesammtes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Abwasserrohr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3416181" name="a8de02b0-6b90-11f0-ae21-f97fef0721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650443" name="a8de02b0-6b90-11f0-ae21-f97fef07219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125938" name="7ec78400-6b91-11f0-b641-61f5077bed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744666" name="7ec78400-6b91-11f0-b641-61f5077bed2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Glärnischstrasse 6, 8307 Effretikon Zürich</w:t>
          </w:r>
        </w:p>
        <w:p>
          <w:pPr>
            <w:spacing w:before="0" w:after="0"/>
          </w:pPr>
          <w:r>
            <w:t>418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